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78348841" name="019e496c-fa18-77ba-977a-a0131c8918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788622" name="019e496c-fa18-77ba-977a-a0131c8918e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32108126" name="019e49a0-25dd-7e0f-881e-aacd9b5ad9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588166" name="019e49a0-25dd-7e0f-881e-aacd9b5ad9f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143875007" name="019e496e-7c32-7c31-8321-af64676b59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893554" name="019e496e-7c32-7c31-8321-af64676b593d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4917813" name="019e49a1-2d40-7ff5-9235-d51e2e34d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451818" name="019e49a1-2d40-7ff5-9235-d51e2e34da0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83704666" name="019e49c8-4b7a-7468-b0c0-0810c86089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48729" name="019e49c8-4b7a-7468-b0c0-0810c860894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97167515" name="019e4977-06f8-7b97-9f2e-a76d79c9b7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433134" name="019e4977-06f8-7b97-9f2e-a76d79c9b7f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Gästezimmer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48277503" name="019e499f-36d4-73d3-b1b3-28a5ae1581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184571" name="019e499f-36d4-73d3-b1b3-28a5ae1581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Wohnzimmer/ 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49252152" name="019e49d4-fec8-7f06-9ea8-f59d316535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131620" name="019e49d4-fec8-7f06-9ea8-f59d3165353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459759938" name="019e49e5-5145-7ff4-91bf-74d0798a6d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780425" name="019e49e5-5145-7ff4-91bf-74d0798a6db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4835190" name="019e49ef-a1bd-79c5-8046-646c6897d2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5547191" name="019e49ef-a1bd-79c5-8046-646c6897d24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55114897" name="019e4981-88c4-79f0-a1b5-ba5ee90b74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243825" name="019e4981-88c4-79f0-a1b5-ba5ee90b746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88652760" name="019e49d9-12ae-7a62-9892-dad7647b2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2797497" name="019e49d9-12ae-7a62-9892-dad7647b291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4421274" name="019e49e6-1d6c-7e4e-a3f7-27c6ceb4c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427295" name="019e49e6-1d6c-7e4e-a3f7-27c6ceb4c3fd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36593140" name="019e499d-f688-75b1-9eaa-02b5564d6e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665304" name="019e499d-f688-75b1-9eaa-02b5564d6ea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9910106" name="019e49c2-e240-7bdb-9440-63e16f1b8d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2947872" name="019e49c2-e240-7bdb-9440-63e16f1b8d9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Gelblichen Teppichkleber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356878" name="019e49eb-a03c-70b8-bc4a-8e65d37b42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811952" name="019e49eb-a03c-70b8-bc4a-8e65d37b427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9821379" name="019e49a3-03fd-77a4-909b-3be5663b06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382658" name="019e49a3-03fd-77a4-909b-3be5663b061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64794195" name="019e49da-9d8e-7f4b-99eb-d5272026e7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338170" name="019e49da-9d8e-7f4b-99eb-d5272026e7f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4742921" name="019e49a4-4c0a-7e63-9468-25f50cffe3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8817240" name="019e49a4-4c0a-7e63-9468-25f50cffe30e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6406575" name="019e49c4-80a6-7047-bc41-f50819182c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96993" name="019e49c4-80a6-7047-bc41-f50819182c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WC/Dusche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6771210" name="019e49e0-50d6-75fc-b9d8-b1590ee199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8154" name="019e49e0-50d6-75fc-b9d8-b1590ee1992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EG-DG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8204491" name="019e49db-cb26-7817-be16-07b3155cd4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1267061" name="019e49db-cb26-7817-be16-07b3155cd4a8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Fassaden Verkleidung </w:t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83774296" name="019e49f0-7a03-796a-934b-145f8dcb82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589161" name="019e49f0-7a03-796a-934b-145f8dcb829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Garage/ Velounterdach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8757030" name="019e49f2-b4bf-7af7-8008-92adaad00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716536" name="019e49f2-b4bf-7af7-8008-92adaad00da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Gartenstrasse 12, 6048 Horw</w:t>
          </w:r>
        </w:p>
        <w:p>
          <w:pPr>
            <w:spacing w:before="0" w:after="0"/>
          </w:pPr>
          <w:r>
            <w:t>DN 927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